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67290" w:rsidRPr="00667290" w:rsidRDefault="00667290" w:rsidP="006672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667290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80</w:t>
      </w:r>
      <w:bookmarkStart w:id="0" w:name="_GoBack"/>
      <w:bookmarkEnd w:id="0"/>
    </w:p>
    <w:p w:rsidR="00667290" w:rsidRDefault="00667290" w:rsidP="006672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Пашкурного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Сергійовича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7716B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5891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</w:t>
      </w:r>
      <w:r w:rsidR="00FD5891" w:rsidRPr="00FD5891">
        <w:rPr>
          <w:rFonts w:ascii="Times New Roman" w:hAnsi="Times New Roman"/>
          <w:bCs/>
          <w:sz w:val="28"/>
          <w:szCs w:val="28"/>
          <w:lang w:val="uk-UA"/>
        </w:rPr>
        <w:t>постійн</w:t>
      </w:r>
      <w:r w:rsidR="00FD589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FD5891" w:rsidRPr="00FD5891">
        <w:rPr>
          <w:rFonts w:ascii="Times New Roman" w:hAnsi="Times New Roman"/>
          <w:bCs/>
          <w:sz w:val="28"/>
          <w:szCs w:val="28"/>
          <w:lang w:val="uk-UA"/>
        </w:rPr>
        <w:t xml:space="preserve"> комісі</w:t>
      </w:r>
      <w:r w:rsidR="00FD5891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FD5891" w:rsidRPr="00FD5891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FD589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D5891" w:rsidRPr="00FD589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FD5891" w:rsidRPr="007D583B" w:rsidRDefault="00FD5891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Сергійовичу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E120C">
        <w:rPr>
          <w:rFonts w:ascii="Times New Roman" w:hAnsi="Times New Roman"/>
          <w:bCs/>
          <w:sz w:val="28"/>
          <w:szCs w:val="28"/>
          <w:lang w:val="uk-UA"/>
        </w:rPr>
        <w:t>25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A52F11">
        <w:rPr>
          <w:rFonts w:ascii="Times New Roman" w:hAnsi="Times New Roman"/>
          <w:bCs/>
          <w:sz w:val="28"/>
          <w:szCs w:val="28"/>
          <w:lang w:val="uk-UA"/>
        </w:rPr>
        <w:t>Москальчука, б/н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A52F11">
        <w:rPr>
          <w:rFonts w:ascii="Times New Roman" w:hAnsi="Times New Roman"/>
          <w:bCs/>
          <w:sz w:val="28"/>
          <w:szCs w:val="28"/>
          <w:lang w:val="uk-UA"/>
        </w:rPr>
        <w:t>с.Очеретня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9E120C" w:rsidRPr="009E120C">
        <w:rPr>
          <w:rFonts w:ascii="Times New Roman" w:hAnsi="Times New Roman"/>
          <w:bCs/>
          <w:sz w:val="28"/>
          <w:szCs w:val="28"/>
          <w:lang w:val="uk-UA"/>
        </w:rPr>
        <w:t>Пашкурному</w:t>
      </w:r>
      <w:proofErr w:type="spellEnd"/>
      <w:r w:rsidR="009E120C">
        <w:rPr>
          <w:rFonts w:ascii="Times New Roman" w:hAnsi="Times New Roman"/>
          <w:bCs/>
          <w:sz w:val="28"/>
          <w:szCs w:val="28"/>
          <w:lang w:val="uk-UA"/>
        </w:rPr>
        <w:t xml:space="preserve"> О.С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FD5891" w:rsidRDefault="00FD5891" w:rsidP="009E120C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1A4C7A" w:rsidP="009E120C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FD5891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963C3"/>
    <w:rsid w:val="00122A65"/>
    <w:rsid w:val="001A4C7A"/>
    <w:rsid w:val="001F46B0"/>
    <w:rsid w:val="00256734"/>
    <w:rsid w:val="00297B13"/>
    <w:rsid w:val="00317446"/>
    <w:rsid w:val="00385534"/>
    <w:rsid w:val="00402717"/>
    <w:rsid w:val="005A0493"/>
    <w:rsid w:val="005B6768"/>
    <w:rsid w:val="00606D34"/>
    <w:rsid w:val="00667290"/>
    <w:rsid w:val="006F5B6A"/>
    <w:rsid w:val="007716B5"/>
    <w:rsid w:val="00773856"/>
    <w:rsid w:val="0081342E"/>
    <w:rsid w:val="00870D21"/>
    <w:rsid w:val="0087494E"/>
    <w:rsid w:val="008A3AE8"/>
    <w:rsid w:val="008D6670"/>
    <w:rsid w:val="00956534"/>
    <w:rsid w:val="009E120C"/>
    <w:rsid w:val="00A52F11"/>
    <w:rsid w:val="00B31307"/>
    <w:rsid w:val="00B52E0B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  <w:rsid w:val="00FD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199E-B5F6-4EA2-A325-7AA45961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6</cp:revision>
  <cp:lastPrinted>2021-03-16T08:09:00Z</cp:lastPrinted>
  <dcterms:created xsi:type="dcterms:W3CDTF">2021-03-12T07:08:00Z</dcterms:created>
  <dcterms:modified xsi:type="dcterms:W3CDTF">2021-04-10T15:14:00Z</dcterms:modified>
</cp:coreProperties>
</file>